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Lose verlegt!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3505749" name="01a060d8-6f40-710e-92b3-432f3ba643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477662" name="01a060d8-6f40-710e-92b3-432f3ba643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4698705" name="01a060d8-f3b5-79d1-a471-ba9e98cfc9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945809" name="01a060d8-f3b5-79d1-a471-ba9e98cfc90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5905130" name="01a060d9-f459-7e26-b618-703097941d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943365" name="01a060d9-f459-7e26-b618-703097941d9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07659219" name="01a060da-320b-789f-a61f-0898ea1edb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825650" name="01a060da-320b-789f-a61f-0898ea1edb8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Boden/ Wand/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8716445" name="01a060db-fab0-7b32-9290-69606029e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469381" name="01a060db-fab0-7b32-9290-69606029e75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31306759" name="01a060dc-3363-78bb-bb63-effc6eb19b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992324" name="01a060dc-3363-78bb-bb63-effc6eb19be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Boden/ Wand/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59939665" name="01a060dd-3d3f-7b3e-8a6d-851ae14ca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389721" name="01a060dd-3d3f-7b3e-8a6d-851ae14ca94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7491015" name="01a060dd-6d34-7fbd-bd95-b84cb75692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428279" name="01a060dd-6d34-7fbd-bd95-b84cb756927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Boden/ 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31994228" name="01a060de-8ea8-79f0-abd5-10e8322cf9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313073" name="01a060de-8ea8-79f0-abd5-10e8322cf92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68441588" name="01a060de-cbf2-77bb-8bb3-0269e71a76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685238" name="01a060de-cbf2-77bb-8bb3-0269e71a768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Faserzement/ 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875289" name="01a060df-abf1-7114-99b0-2986ff36e3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716610" name="01a060df-abf1-7114-99b0-2986ff36e38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7122202" name="01a060df-cccb-73f5-a80b-7ad512e23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344708" name="01a060df-cccb-73f5-a80b-7ad512e2392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Faserzement/ LAP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21791156" name="01a06121-e672-7815-b221-d223e78f19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613112" name="01a06121-e672-7815-b221-d223e78f19b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9645121" name="01a06122-548f-7582-b783-9204d6dfde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522946" name="01a06122-548f-7582-b783-9204d6dfde3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43573873" name="01a0613d-8cc1-73c3-b1dd-4a71515b96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246407" name="01a0613d-8cc1-73c3-b1dd-4a71515b964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855315" name="01a0613d-e2b1-7148-91bb-9dc09c2a1d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811149" name="01a0613d-e2b1-7148-91bb-9dc09c2a1de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72864561" name="01a0613e-b444-7a11-a620-7ea35c57f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517087" name="01a0613e-b444-7a11-a620-7ea35c57f66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55069477" name="01a0613e-fef6-76d2-a88e-181999248b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307716" name="01a0613e-fef6-76d2-a88e-181999248bf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Schindeln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Fassade/ 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78606881" name="01a06154-0b1d-7ca8-8528-80b81f6d5d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346174" name="01a06154-0b1d-7ca8-8528-80b81f6d5d3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398116" name="01a0614d-d8e8-7394-910e-fa1a86c3f0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943975" name="01a0614d-d8e8-7394-910e-fa1a86c3f0c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Well Platten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76237817" name="01a06154-6edd-7cfe-b406-b1cb3b3f73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115679" name="01a06154-6edd-7cfe-b406-b1cb3b3f73c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13238941" name="01a06154-902d-7ce9-bd0d-ef5f0cc367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639642" name="01a06154-902d-7ce9-bd0d-ef5f0cc3677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Roggenweg 2, Oberentfelden</w:t>
          </w:r>
        </w:p>
        <w:p>
          <w:pPr>
            <w:spacing w:before="0" w:after="0"/>
          </w:pPr>
          <w:r>
            <w:t>DN 1171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